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3643127" name="e2471760-1ec0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9963683" name="e2471760-1ec0-11f1-961e-67285233754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90304882" name="e73dd7e0-1ec0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2969700" name="e73dd7e0-1ec0-11f1-961e-67285233754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3274239" name="84493e30-1ec1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0426487" name="84493e30-1ec1-11f1-961e-67285233754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91628249" name="893c5530-1ec1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0757988" name="893c5530-1ec1-11f1-961e-67285233754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8273058" name="418f38f0-1ec2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2751055" name="418f38f0-1ec2-11f1-961e-67285233754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65641854" name="448dfa00-1ec2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1050965" name="448dfa00-1ec2-11f1-961e-67285233754e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90473558" name="7538ee30-1ec2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6441751" name="7538ee30-1ec2-11f1-961e-67285233754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6203011" name="77e103c0-1ec2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7597832" name="77e103c0-1ec2-11f1-961e-67285233754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/ 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Boden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/ 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38346549" name="ab86cbf0-1ec3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6601548" name="ab86cbf0-1ec3-11f1-961e-67285233754e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9570049" name="b130fdf0-1ec3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1555854" name="b130fdf0-1ec3-11f1-961e-67285233754e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40743985" name="96e80f50-1ec4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4239940" name="96e80f50-1ec4-11f1-961e-67285233754e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10466957" name="9a092570-1ec4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331283" name="9a092570-1ec4-11f1-961e-67285233754e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73953893" name="8a0ef530-1ec6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8421652" name="8a0ef530-1ec6-11f1-961e-67285233754e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13644252" name="8ec04840-1ec6-11f1-961e-6728523375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6206420" name="8ec04840-1ec6-11f1-961e-67285233754e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Seonerstrasse 21, 5503 Schafisheim</w:t>
          </w:r>
        </w:p>
        <w:p>
          <w:pPr>
            <w:spacing w:before="0" w:after="0"/>
          </w:pPr>
          <w:r>
            <w:t>785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